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4594392" name="019e8d49-ebf0-7942-a383-43f2be20c2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4764335" name="019e8d49-ebf0-7942-a383-43f2be20c28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3908020" name="019e8d50-9bba-751f-ab8a-274a1c94c9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6721954" name="019e8d50-9bba-751f-ab8a-274a1c94c92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40896875" name="019e8d57-90ee-7320-b9cd-f81adda545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9039657" name="019e8d57-90ee-7320-b9cd-f81adda5458f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9211045" name="019e8d5a-d6a4-7e66-a69d-f2606a5585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3906686" name="019e8d5a-d6a4-7e66-a69d-f2606a558591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03042395" name="019e8d5e-0f88-7e3e-a7e7-f2139dca3e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1998163" name="019e8d5e-0f88-7e3e-a7e7-f2139dca3e4b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2549498" name="019e8d63-554a-762c-a38b-e2fe29ffe8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0221706" name="019e8d63-554a-762c-a38b-e2fe29ffe8ef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4592356" name="019e8d6d-f999-7227-a71f-2b90f91db9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1513636" name="019e8d6d-f999-7227-a71f-2b90f91db9b5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0656767" name="019e8d4a-6e0e-74ce-9ec4-365a263243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4149210" name="019e8d4a-6e0e-74ce-9ec4-365a263243d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1808623" name="019e8d50-fd36-7d39-afe1-fe34b2d508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1643807" name="019e8d50-fd36-7d39-afe1-fe34b2d508ee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745115" name="019e8d58-371d-70f3-b508-4a95e323e8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9731381" name="019e8d58-371d-70f3-b508-4a95e323e8a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7479347" name="019e8d5b-46f5-73df-8a68-605a7a671e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866121" name="019e8d5b-46f5-73df-8a68-605a7a671ec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42186367" name="019e8d63-f2e0-7a1a-afe8-fd27b226a0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4037660" name="019e8d63-f2e0-7a1a-afe8-fd27b226a0ae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1547767" name="019e8d50-1e6e-7205-bfa0-970c4cfafe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0825158" name="019e8d50-1e6e-7205-bfa0-970c4cfafef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04246199" name="019e8d68-0f1d-7401-ab90-214f7f5134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8396666" name="019e8d68-0f1d-7401-ab90-214f7f51341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9400309" name="019e8d54-c9bf-7fc5-bc6b-23fa56363f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3407376" name="019e8d54-c9bf-7fc5-bc6b-23fa56363f7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4431075" name="019e8d56-e91a-77f3-afcc-af6311755f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3511529" name="019e8d56-e91a-77f3-afcc-af6311755fa9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9229915" name="019e8d68-883a-766d-a6f7-7b88f883e1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8236626" name="019e8d68-883a-766d-a6f7-7b88f883e140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5362879" name="019e8d62-e75c-740e-bd61-791219fc94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0599198" name="019e8d62-e75c-740e-bd61-791219fc948e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96506091" name="019e8d5e-97a1-7612-8681-914c1c0baf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2280679" name="019e8d5e-97a1-7612-8681-914c1c0baf7e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Alle Zimmer </w:t>
            </w:r>
          </w:p>
          <w:p>
            <w:pPr>
              <w:spacing w:before="0" w:after="0" w:line="240" w:lineRule="auto"/>
            </w:pPr>
            <w:r>
              <w:t>EG / 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9801565" name="019e8d65-91a3-7cd6-b483-583da5e7a1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2327283" name="019e8d65-91a3-7cd6-b483-583da5e7a142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59298370" name="019e8d69-6fcb-7b96-a65d-c7c307a208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4216938" name="019e8d69-6fcb-7b96-a65d-c7c307a2081e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/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0507445" name="019e8d6a-5193-7ea6-847a-894f55c8c4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4457104" name="019e8d6a-5193-7ea6-847a-894f55c8c42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8332469" name="019e8d6c-3231-77f4-8c36-0c6217f860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0406265" name="019e8d6c-3231-77f4-8c36-0c6217f8603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7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Dorfstrasse 20, 8881 Tscherlach</w:t>
          </w:r>
        </w:p>
        <w:p>
          <w:pPr>
            <w:spacing w:before="0" w:after="0"/>
          </w:pPr>
          <w:r>
            <w:t>964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footer.xml" Type="http://schemas.openxmlformats.org/officeDocument/2006/relationships/footer" Id="rId27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